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Dachstock 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Konstruktions-und Verkleidungsholz </w:t>
            </w:r>
          </w:p>
        </w:tc>
        <w:tc>
          <w:p>
            <w:pPr>
              <w:spacing w:before="0" w:after="0" w:line="240" w:lineRule="auto"/>
            </w:pPr>
            <w:r>
              <w:t>behandeltes Holz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61492443" name="019f3c69-35e1-75a6-8b10-d1670ff69f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4669189" name="019f3c69-35e1-75a6-8b10-d1670ff69f6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Flügel</w:t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45328009" name="019f3c6d-111c-7238-bbaf-4e0a8d001d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5426331" name="019f3c6d-111c-7238-bbaf-4e0a8d001d1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Dachstock 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Flügel</w:t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35560526" name="019f3c6b-14fe-70f3-b08b-9d7d6b8817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4695165" name="019f3c6b-14fe-70f3-b08b-9d7d6b88173c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Deckenpanelen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40278728" name="019f3c6d-ffcf-7fd7-96cc-f672ca7bdd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1856078" name="019f3c6d-ffcf-7fd7-96cc-f672ca7bddd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Deckenpanelen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36089146" name="019f3c96-d791-7da5-a191-f7cf329514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8695322" name="019f3c96-d791-7da5-a191-f7cf329514bf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71889034" name="019f3c6e-d377-71e6-89f4-c3d9fc8308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9297180" name="019f3c6e-d377-71e6-89f4-c3d9fc83084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0974795" name="019f3c74-8cfc-72be-a951-2c5e3be59a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2562144" name="019f3c74-8cfc-72be-a951-2c5e3be59a69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17781230" name="019f3c75-dcda-734e-9ff1-16a774d5dd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6648376" name="019f3c75-dcda-734e-9ff1-16a774d5ddd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Gewerbefläche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87054144" name="019f3c8f-d2a5-735b-963c-1628517e5e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8076839" name="019f3c8f-d2a5-735b-963c-1628517e5e1f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900694" name="019f3c9c-486c-7025-89ce-4649647df6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2037394" name="019f3c9c-486c-7025-89ce-4649647df6c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47996688" name="019f3c6f-64a6-7e3c-8a3e-52d338c211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3804815" name="019f3c6f-64a6-7e3c-8a3e-52d338c2112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Wohnbereich 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93337492" name="019f3c71-021d-7a42-8777-25cdb6c15a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452893" name="019f3c71-021d-7a42-8777-25cdb6c15a1d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68575783" name="019f3c74-07fa-76a8-a33d-1f05cd34f4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0202913" name="019f3c74-07fa-76a8-a33d-1f05cd34f47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82819201" name="019f3c77-20b8-7d6a-befd-606b3726d8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5296187" name="019f3c77-20b8-7d6a-befd-606b3726d86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und  Keller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13607117" name="019f3c7e-b31d-7396-9afe-179b781238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8153476" name="019f3c7e-b31d-7396-9afe-179b781238ef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Gewerbefläche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90456492" name="019f3c87-0bc2-7dcd-801e-88ef665d82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449864" name="019f3c87-0bc2-7dcd-801e-88ef665d823e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Gewerbefläche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78619816" name="019f3c88-407d-74ae-a7b7-cfce8f94dc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4940761" name="019f3c88-407d-74ae-a7b7-cfce8f94dc92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53944688" name="019f3c8b-7ae6-7d41-b730-b1a437f29a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955200" name="019f3c8b-7ae6-7d41-b730-b1a437f29a6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73304920" name="019f3c8c-3a18-7949-a017-6910cef9f5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3166899" name="019f3c8c-3a18-7949-a017-6910cef9f5bd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Gewerbefläche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4586271" name="019f3c90-afc5-7a03-b5b5-a380930789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4096654" name="019f3c90-afc5-7a03-b5b5-a38093078934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67674432" name="019f3c96-473c-7d06-b630-0a5cfb8473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8355510" name="019f3c96-473c-7d06-b630-0a5cfb847329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und Treppenhaus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11716378" name="019f3c99-22fd-7ade-aaac-6bd92dd4bc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7430770" name="019f3c99-22fd-7ade-aaac-6bd92dd4bc15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29480804" name="019f3c6f-d634-7941-b1b4-56e4eaed51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9525195" name="019f3c6f-d634-7941-b1b4-56e4eaed512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60597890" name="019f3c78-356d-777f-8918-4ab0c59b34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0045837" name="019f3c78-356d-777f-8918-4ab0c59b34f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21501294" name="019f3c9c-d006-7631-805a-ec14af3554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8686717" name="019f3c9c-d006-7631-805a-ec14af355469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40896777" name="019f3c70-6dab-7701-91e6-4b47692d61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3020684" name="019f3c70-6dab-7701-91e6-4b47692d6197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21830859" name="019f3c71-ce86-7d8e-a12b-db283d455b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8238195" name="019f3c71-ce86-7d8e-a12b-db283d455bc9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84055138" name="019f3c78-89b5-7fa7-92e5-e6d7d94cdb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7772719" name="019f3c78-89b5-7fa7-92e5-e6d7d94cdb39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 Gewerbefläche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5612018" name="019f3c91-02d2-7780-8fcb-eb0044eae9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5687434" name="019f3c91-02d2-7780-8fcb-eb0044eae9f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Novilon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47611863" name="019f3c77-5df8-7fe0-a096-ebaa4f6658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400181" name="019f3c77-5df8-7fe0-a096-ebaa4f6658ed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Novilon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26354885" name="019f3c9a-7f9e-7332-93f5-bbb7ea6a59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8262543" name="019f3c9a-7f9e-7332-93f5-bbb7ea6a5952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98011001" name="019f3c79-3bf4-7869-8444-e19b9457e6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9520998" name="019f3c79-3bf4-7869-8444-e19b9457e630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Gewerbefläche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19127056" name="019f3c81-e2e8-73d4-b267-27740aa26e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1200790" name="019f3c81-e2e8-73d4-b267-27740aa26e9a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6424305" name="019f3c98-3187-760e-8625-622ab15ac6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4363132" name="019f3c98-3187-760e-8625-622ab15ac69b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Elektrokasten</w:t>
            </w:r>
          </w:p>
        </w:tc>
        <w:tc>
          <w:p>
            <w:pPr>
              <w:spacing w:before="0" w:after="0" w:line="240" w:lineRule="auto"/>
            </w:pPr>
            <w:r>
              <w:t>Faserzement/ 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87069742" name="019f3c7b-5e4b-7759-bbe3-53aa10a1fd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1119481" name="019f3c7b-5e4b-7759-bbe3-53aa10a1fd15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Tank</w:t>
            </w:r>
          </w:p>
        </w:tc>
        <w:tc>
          <w:p>
            <w:pPr>
              <w:spacing w:before="0" w:after="0" w:line="240" w:lineRule="auto"/>
            </w:pPr>
            <w:r>
              <w:t>Kunststoff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80125557" name="019f3c7d-aa99-7544-92c9-4574b6f606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8892079" name="019f3c7d-aa99-7544-92c9-4574b6f6066e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Divers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Gewerbefläche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Elektrospeicherofen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70293450" name="019f3c83-31c8-7a43-bd2f-3c6b21b5d6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3155441" name="019f3c83-31c8-7a43-bd2f-3c6b21b5d6bc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Gewerbefläche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Wandanschluss</w:t>
            </w:r>
          </w:p>
        </w:tc>
        <w:tc>
          <w:p>
            <w:pPr>
              <w:spacing w:before="0" w:after="0" w:line="240" w:lineRule="auto"/>
            </w:pPr>
            <w:r>
              <w:t>PU Schaum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76202327" name="019f3c8e-8bdf-79b7-ad89-127e82b59e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5558556" name="019f3c8e-8bdf-79b7-ad89-127e82b59e39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CP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30838211" name="019f3c97-a2c0-7418-88f3-9d87b7f2bf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6424906" name="019f3c97-a2c0-7418-88f3-9d87b7f2bf11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59850679" name="019f3c9b-2d4f-707a-adbf-144fd55a7e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0709457" name="019f3c9b-2d4f-707a-adbf-144fd55a7e50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 Via Baselgia 2+4, Rhäzüns</w:t>
          </w:r>
        </w:p>
        <w:p>
          <w:pPr>
            <w:spacing w:before="0" w:after="0"/>
          </w:pPr>
          <w:r>
            <w:t>1062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